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Estrich </w:t>
            </w:r>
          </w:p>
          <w:p>
            <w:pPr>
              <w:spacing w:before="0" w:after="0" w:line="240" w:lineRule="auto"/>
            </w:pPr>
            <w:r>
              <w:t>DG 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</w:tc>
        <w:tc>
          <w:p>
            <w:pPr>
              <w:spacing w:before="0" w:after="0" w:line="240" w:lineRule="auto"/>
            </w:pPr>
            <w:r>
              <w:t>Unterdach 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062412271" name="019d717b-0d5e-7954-8bfe-a0df4588e20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29391858" name="019d717b-0d5e-7954-8bfe-a0df4588e208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831748999" name="019d717d-8cf1-77f7-a184-431b479d2d9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2316972" name="019d717d-8cf1-77f7-a184-431b479d2d96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Dusche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/ Boden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111791760" name="019d7184-15e2-7222-90eb-6ca7a6f2c70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14265059" name="019d7184-15e2-7222-90eb-6ca7a6f2c701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605982674" name="019d7190-5d45-7382-b3d7-f69b24847e8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86459694" name="019d7190-5d45-7382-b3d7-f69b24847e8f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197881233" name="019d717e-8502-7afd-ab12-676a24ed58f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75365817" name="019d717e-8502-7afd-ab12-676a24ed58fe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Gang / alle Zimmer </w:t>
            </w:r>
          </w:p>
          <w:p>
            <w:pPr>
              <w:spacing w:before="0" w:after="0" w:line="240" w:lineRule="auto"/>
            </w:pPr>
            <w:r>
              <w:t>OG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479433981" name="019d717f-bc5e-767b-91e4-5335862f4c1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13683326" name="019d717f-bc5e-767b-91e4-5335862f4c13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Gang/ Treppenhaus </w:t>
            </w:r>
          </w:p>
          <w:p>
            <w:pPr>
              <w:spacing w:before="0" w:after="0" w:line="240" w:lineRule="auto"/>
            </w:pPr>
            <w:r>
              <w:t>OG/ UG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506280557" name="019d7181-4578-7281-9ad7-fd05753137c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80662331" name="019d7181-4578-7281-9ad7-fd05753137c6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Schlafzimmer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1499819" name="019d7182-6453-7994-b101-6efd57f15e9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01217481" name="019d7182-6453-7994-b101-6efd57f15e94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674797523" name="019d7192-15f2-7667-bb51-c6d91e3542a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47698761" name="019d7192-15f2-7667-bb51-c6d91e3542a2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Wohnzimmer / Esszimmer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3082317" name="019d7195-8011-715e-a6ae-706438ee5b2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28991405" name="019d7195-8011-715e-a6ae-706438ee5b2b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Dusche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604612771" name="019d7189-7e3e-768c-85ae-22ad3279769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78869939" name="019d7189-7e3e-768c-85ae-22ad32797691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939671285" name="019d7193-a3fe-7e38-8f49-d684d0fa459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37134372" name="019d7193-a3fe-7e38-8f49-d684d0fa4598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EFH.Rebenweg 17 Rebenweg 17, 5647 Oberrüti</w:t>
          </w:r>
        </w:p>
        <w:p>
          <w:pPr>
            <w:spacing w:before="0" w:after="0"/>
          </w:pPr>
          <w:r>
            <w:t>DN 845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footer.xml" Type="http://schemas.openxmlformats.org/officeDocument/2006/relationships/footer" Id="rId1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